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61972A03" w:rsidR="00D939BE" w:rsidRPr="00D939BE" w:rsidRDefault="00D939BE" w:rsidP="00D939BE">
      <w:pPr>
        <w:rPr>
          <w:b/>
          <w:sz w:val="24"/>
        </w:rPr>
      </w:pPr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F46FE4">
        <w:rPr>
          <w:b/>
          <w:sz w:val="24"/>
        </w:rPr>
        <w:t xml:space="preserve">3 </w:t>
      </w:r>
      <w:r w:rsidR="00AA32EF">
        <w:rPr>
          <w:b/>
          <w:sz w:val="24"/>
        </w:rPr>
        <w:t>Referentie</w:t>
      </w:r>
      <w:r w:rsidR="00F46FE4">
        <w:rPr>
          <w:b/>
          <w:sz w:val="24"/>
        </w:rPr>
        <w:t>verklaring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77777777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</w:t>
      </w:r>
      <w:bookmarkStart w:id="0" w:name="_GoBack"/>
      <w:bookmarkEnd w:id="0"/>
      <w:r>
        <w:rPr>
          <w:szCs w:val="18"/>
        </w:rPr>
        <w:t>an het aanbestedingsdocument de volgende kerncompetentie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0AFF3F49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lastRenderedPageBreak/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241548"/>
    <w:sectPr w:rsidR="00241548" w:rsidRPr="00241548" w:rsidSect="00A5364A">
      <w:headerReference w:type="default" r:id="rId12"/>
      <w:footerReference w:type="default" r:id="rId13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F46FE4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F46FE4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F46FE4" w:rsidP="002150CF"/>
  <w:p w14:paraId="0F91B9AB" w14:textId="77777777" w:rsidR="000258E1" w:rsidRPr="00740712" w:rsidRDefault="00F46FE4" w:rsidP="002150CF"/>
  <w:p w14:paraId="0F91B9AC" w14:textId="77777777" w:rsidR="000258E1" w:rsidRPr="00217880" w:rsidRDefault="00F46FE4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F46FE4" w:rsidP="002150CF">
    <w:pPr>
      <w:spacing w:line="0" w:lineRule="atLeast"/>
      <w:rPr>
        <w:sz w:val="2"/>
        <w:szCs w:val="2"/>
      </w:rPr>
    </w:pPr>
  </w:p>
  <w:p w14:paraId="0F91B9AE" w14:textId="77777777" w:rsidR="000258E1" w:rsidRDefault="00F46F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F4AEA"/>
    <w:rsid w:val="0088501B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939BE"/>
    <w:rsid w:val="00DA3555"/>
    <w:rsid w:val="00EB714E"/>
    <w:rsid w:val="00ED7AB9"/>
    <w:rsid w:val="00EE5BBE"/>
    <w:rsid w:val="00F46FE4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 en gunning</Fase_x0020_Europees_x0020_aanbesteden>
    <Samenvatting xmlns="c2fd60d3-7e4a-416c-9025-a7946b386b51">Referentie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2020-01-29T23:00:00+00:00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SW00-1289143531-49</_dlc_DocId>
    <_dlc_DocIdUrl xmlns="c2fd60d3-7e4a-416c-9025-a7946b386b51">
      <Url>https://samenwerken.sp01.intranet.rws.nl/sites/vpr0000734/_layouts/15/DocIdRedir.aspx?ID=SW00-1289143531-49</Url>
      <Description>SW00-1289143531-49</Description>
    </_dlc_DocIdUrl>
    <Documentbeheerder xmlns="c1078875-96a9-43ae-a506-1f32208e0bfd">
      <UserInfo>
        <DisplayName/>
        <AccountId xsi:nil="true"/>
        <AccountType/>
      </UserInfo>
    </Documentbeheerde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f974b3e913338ecbcc086e1a1ba7aebc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69c0a801cd9bf744bb325289ba47eae7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3/fields"/>
    <ds:schemaRef ds:uri="c2fd60d3-7e4a-416c-9025-a7946b386b51"/>
    <ds:schemaRef ds:uri="c1078875-96a9-43ae-a506-1f32208e0b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5ED9E-7F62-4A77-87B6-865191ECE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2D1F-357F-4E53-B6FF-6C563124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2DE65D-D464-4A03-8E9C-D1344026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keywords/>
  <cp:lastModifiedBy>Arendse-Koopman, Christine (CIV)</cp:lastModifiedBy>
  <cp:revision>2</cp:revision>
  <dcterms:created xsi:type="dcterms:W3CDTF">2022-03-25T11:32:00Z</dcterms:created>
  <dcterms:modified xsi:type="dcterms:W3CDTF">2022-03-25T11:32:00Z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3b452717-e07e-4ed5-a951-b2931c8f93cf</vt:lpwstr>
  </property>
</Properties>
</file>